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Gartenhaus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Fehsterkitt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8170475" name="019f3726-1ef9-70ed-be93-c4880a25ef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9368986" name="019f3726-1ef9-70ed-be93-c4880a25ef1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7980865" name="019f372a-620a-7b3e-b872-d77c74950a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0861402" name="019f372a-620a-7b3e-b872-d77c74950a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Gartenhaus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0307037" name="019f372b-db4b-7576-b3c7-4a15f65d5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2332333" name="019f372b-db4b-7576-b3c7-4a15f65d5f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Gartenhaus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9966973" name="019f372d-f1c6-73e4-b0de-3fdf764e02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842093" name="019f372d-f1c6-73e4-b0de-3fdf764e02a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